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021543" name="dfc8c690-20fc-11f0-93b8-3179f5e4b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66375" name="dfc8c690-20fc-11f0-93b8-3179f5e4b3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0590373" name="3dc99080-20fd-11f0-99ea-873cf6d79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143207" name="3dc99080-20fd-11f0-99ea-873cf6d79e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4343546" name="613e6860-20fd-11f0-8def-8189367de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910352" name="613e6860-20fd-11f0-8def-8189367de16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1414067" name="e300f1b0-20fd-11f0-a424-47136b01c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597588" name="e300f1b0-20fd-11f0-a424-47136b01c57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724162" name="03de2ec0-20fe-11f0-928b-97289d17d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586959" name="03de2ec0-20fe-11f0-928b-97289d17de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917399" name="1571ffe0-20fe-11f0-a58c-cf03bc195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72290" name="1571ffe0-20fe-11f0-a58c-cf03bc1952a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4640055" name="680378e0-2100-11f0-a8b1-efd0baeb16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51304" name="680378e0-2100-11f0-a8b1-efd0baeb16c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9702265" name="8c1ad250-2100-11f0-90a0-557d90f3a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326358" name="8c1ad250-2100-11f0-90a0-557d90f3a91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756873" name="9d209440-2100-11f0-b786-0ff61ffd33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183413" name="9d209440-2100-11f0-b786-0ff61ffd336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482396" name="bca8c8a0-2100-11f0-9bad-bdcb4dd89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74802" name="bca8c8a0-2100-11f0-9bad-bdcb4dd89f9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908848" name="d585fcd0-2100-11f0-b46d-a1fab0ec8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148403" name="d585fcd0-2100-11f0-b46d-a1fab0ec8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758147" name="ede6ae00-2100-11f0-9377-216267354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318250" name="ede6ae00-2100-11f0-9377-21626735423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4933985" name="0ce82630-2101-11f0-aedd-03abf3407e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55629" name="0ce82630-2101-11f0-aedd-03abf3407ec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9345392" name="219210f0-2101-11f0-afa0-fbef8b3d0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374592" name="219210f0-2101-11f0-afa0-fbef8b3d0ee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761052" name="f70529c0-2101-11f0-b4c1-13230848b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706916" name="f70529c0-2101-11f0-b4c1-13230848b9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640199" name="0ec57c40-2102-11f0-8028-d77b01643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648894" name="0ec57c40-2102-11f0-8028-d77b0164370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887202" name="203598c0-2102-11f0-bcf3-7f12ff488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272440" name="203598c0-2102-11f0-bcf3-7f12ff48853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615442" name="2cf6d330-2102-11f0-8162-4f38fe05a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408400" name="2cf6d330-2102-11f0-8162-4f38fe05ac9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828100" name="57996fd0-2102-11f0-ae8d-dbeebe3554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89333" name="57996fd0-2102-11f0-ae8d-dbeebe3554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327262" name="6dd32250-2102-11f0-909c-b17d681cc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475771" name="6dd32250-2102-11f0-909c-b17d681cceb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Himmelreichstrasse 3, 9326 Horn </w:t>
          </w:r>
        </w:p>
        <w:p>
          <w:pPr>
            <w:spacing w:before="0" w:after="0"/>
          </w:pPr>
          <w:r>
            <w:t>252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